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Galerie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Rustüren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Rustüren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6807813" name="019e015d-836c-7e30-addd-5710941fa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719763" name="019e015d-836c-7e30-addd-5710941fa3d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3845253" name="019e015d-dad4-70e4-849b-19076fcccc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705559" name="019e015d-dad4-70e4-849b-19076fcccc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DG/OG/EG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6820068" name="019e0177-afa2-7fd2-b1ee-a031f3c737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328950" name="019e0177-afa2-7fd2-b1ee-a031f3c737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4683120" name="019e0177-cc14-7fcd-bf1a-9b24dc1be6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189893" name="019e0177-cc14-7fcd-bf1a-9b24dc1be6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DG/ OG </w:t>
            </w:r>
          </w:p>
          <w:p>
            <w:pPr>
              <w:spacing w:before="0" w:after="0"/>
            </w:pPr>
            <w:r>
              <w:t>Trennwand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Trennwand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0264638" name="019e0179-58d2-7805-8ba8-7c839eb29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8141008" name="019e0179-58d2-7805-8ba8-7c839eb296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3538787" name="019e0179-851c-7562-9f1c-c12d666e19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934985" name="019e0179-851c-7562-9f1c-c12d666e19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9516809" name="019e01d1-5eaa-7a1a-9859-96f9604d7f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297638" name="019e01d1-5eaa-7a1a-9859-96f9604d7f0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1098607" name="019e01d1-74b8-79a4-9a42-f14650adc4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3031399" name="019e01d1-74b8-79a4-9a42-f14650adc44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